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Technik </w:t>
            </w:r>
          </w:p>
          <w:p>
            <w:pPr>
              <w:spacing w:before="0" w:after="0" w:line="240" w:lineRule="auto"/>
            </w:pPr>
            <w:r>
              <w:t>EG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2487332" name="842385c0-45d0-11f0-9253-63a6864932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124557" name="842385c0-45d0-11f0-9253-63a6864932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Technik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257337" name="2afd4c50-45d1-11f0-b15a-3deb7b327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19150" name="2afd4c50-45d1-11f0-b15a-3deb7b327ef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4934475" name="74b1dbe0-45d1-11f0-974e-95d0977a5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919454" name="74b1dbe0-45d1-11f0-974e-95d0977a5f1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links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204682" name="97fff1e0-45d1-11f0-b1f7-47325d2b76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813361" name="97fff1e0-45d1-11f0-b1f7-47325d2b76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unter 20m2</w:t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 links </w:t>
            </w:r>
          </w:p>
          <w:p>
            <w:pPr>
              <w:spacing w:before="0" w:after="0" w:line="240" w:lineRule="auto"/>
            </w:pPr>
            <w:r>
              <w:t>Wand / Boden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638636" name="68137640-45d2-11f0-b570-81005e7cf8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62864" name="68137640-45d2-11f0-b570-81005e7cf8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4893745" name="3ff719e0-45d3-11f0-8625-113524a651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810552" name="3ff719e0-45d3-11f0-8625-113524a651e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Gewölbekeller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9138951" name="75226610-45d3-11f0-ac27-6f96e086f6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910205" name="75226610-45d3-11f0-ac27-6f96e086f61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2644807" name="6f2d52f0-45d4-11f0-b0b5-f7da34f95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75449" name="6f2d52f0-45d4-11f0-b0b5-f7da34f95b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6048465" name="94891340-45d4-11f0-ad08-73e9a8daab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929387" name="94891340-45d4-11f0-ad08-73e9a8daab1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149582" name="b576cb10-45d4-11f0-b2a1-0764957b10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185253" name="b576cb10-45d4-11f0-b2a1-0764957b102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8158239" name="c9fb0560-45d4-11f0-abf7-f952617f6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010453" name="c9fb0560-45d4-11f0-abf7-f952617f62f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Staub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3513711" name="8fc63e90-45d5-11f0-b614-8998965378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848322" name="8fc63e90-45d5-11f0-b614-8998965378e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KLP-8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Staub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7749438" name="ee8c7b60-45d5-11f0-8469-abab32961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282899" name="ee8c7b60-45d5-11f0-8469-abab329617e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Technik </w:t>
            </w:r>
          </w:p>
          <w:p>
            <w:pPr>
              <w:spacing w:before="0" w:after="0" w:line="240" w:lineRule="auto"/>
            </w:pPr>
            <w:r>
              <w:t>OG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6365020" name="293cc8e0-45d7-11f0-a2a8-4578a22468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237863" name="293cc8e0-45d7-11f0-a2a8-4578a224680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1. OG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328543" name="a4f23fb0-45d7-11f0-817e-eb83885cfd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451624" name="a4f23fb0-45d7-11f0-817e-eb83885cfd9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OG/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Puzu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1693908" name="d449fff0-45d7-11f0-a10f-83df3e6260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69844" name="d449fff0-45d7-11f0-a10f-83df3e62600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3604207" name="007e8730-45d8-11f0-a713-1107e737f5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853544" name="007e8730-45d8-11f0-a713-1107e737f54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- 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0000068" name="7c107070-45d8-11f0-83c8-997eb1342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335404" name="7c107070-45d8-11f0-83c8-997eb1342f6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Abflussrohr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4057861" name="c714ffa0-45d8-11f0-9981-4d4f14a20a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218820" name="c714ffa0-45d8-11f0-9981-4d4f14a20a3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Aussentreppe </w:t>
            </w:r>
          </w:p>
          <w:p>
            <w:pPr>
              <w:spacing w:before="0" w:after="0" w:line="240" w:lineRule="auto"/>
            </w:pPr>
            <w:r>
              <w:t>EG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448267" name="2e3ec210-45d9-11f0-ae30-2fbeda592a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236880" name="2e3ec210-45d9-11f0-ae30-2fbeda592a3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links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4039925" name="6db76280-45d9-11f0-b8c5-6f6ebae55d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09140" name="6db76280-45d9-11f0-b8c5-6f6ebae55d8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Steinackerstrasse 31, 9464 Rüti  </w:t>
          </w:r>
        </w:p>
        <w:p>
          <w:pPr>
            <w:spacing w:before="0" w:after="0"/>
          </w:pPr>
          <w:r>
            <w:t>326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